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>2.OG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Asbest Schnur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45903837" name="01a04777-f64f-7d51-98a7-b4477e29e75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9231312" name="01a04777-f64f-7d51-98a7-b4477e29e75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75562264" name="01a04778-27f3-7bde-b2d5-1764bd8e536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2717747" name="01a04778-27f3-7bde-b2d5-1764bd8e536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>2.OG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Faserzement/ LAP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9490336" name="01a048a2-39b8-7006-8d3a-3559a78e4b6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9991643" name="01a048a2-39b8-7006-8d3a-3559a78e4b6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34458"/>
                  <wp:effectExtent l="0" t="0" r="0" b="0"/>
                  <wp:docPr id="1161178779" name="01a048a2-4ad2-72ed-8820-730f079094d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5738822" name="01a048a2-4ad2-72ed-8820-730f079094d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344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Hönggerstrasse 82, 8037 Zürich</w:t>
          </w:r>
        </w:p>
        <w:p>
          <w:pPr>
            <w:spacing w:before="0" w:after="0"/>
          </w:pPr>
          <w:r>
            <w:t>DN 1178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